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886" w:rsidRPr="000017CF" w:rsidRDefault="000C26C8" w:rsidP="000017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017CF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D62886" w:rsidRPr="000017CF" w:rsidRDefault="000C26C8" w:rsidP="000017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0017CF" w:rsidRDefault="000017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1678021</wp:posOffset>
                </wp:positionH>
                <wp:positionV relativeFrom="paragraph">
                  <wp:posOffset>23954</wp:posOffset>
                </wp:positionV>
                <wp:extent cx="2130358" cy="0"/>
                <wp:effectExtent l="0" t="0" r="228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3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BD43C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15pt,1.9pt" to="299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" strokecolor="black [3213]"/>
            </w:pict>
          </mc:Fallback>
        </mc:AlternateContent>
      </w:r>
    </w:p>
    <w:p w:rsidR="00D62886" w:rsidRPr="000017CF" w:rsidRDefault="000C26C8">
      <w:pPr>
        <w:jc w:val="center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b/>
          <w:sz w:val="28"/>
          <w:szCs w:val="28"/>
        </w:rPr>
        <w:t>ĐƠN XIN PHÉP NGHỈ HỌC</w:t>
      </w:r>
    </w:p>
    <w:p w:rsidR="008925EC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>Kính gửi:</w:t>
      </w:r>
      <w:r w:rsidR="008925EC">
        <w:rPr>
          <w:rFonts w:ascii="Times New Roman" w:hAnsi="Times New Roman" w:cs="Times New Roman"/>
          <w:sz w:val="28"/>
          <w:szCs w:val="28"/>
        </w:rPr>
        <w:t xml:space="preserve">  </w:t>
      </w:r>
      <w:r w:rsidR="008925EC">
        <w:rPr>
          <w:rFonts w:ascii="Times New Roman" w:hAnsi="Times New Roman" w:cs="Times New Roman"/>
          <w:sz w:val="28"/>
          <w:szCs w:val="28"/>
        </w:rPr>
        <w:t xml:space="preserve">- </w:t>
      </w:r>
      <w:r w:rsidR="008925EC" w:rsidRPr="000017CF">
        <w:rPr>
          <w:rFonts w:ascii="Times New Roman" w:hAnsi="Times New Roman" w:cs="Times New Roman"/>
          <w:sz w:val="28"/>
          <w:szCs w:val="28"/>
        </w:rPr>
        <w:t>Giáo viên chủ nhiệm lớp ....................................................</w:t>
      </w:r>
      <w:r w:rsidR="008925EC">
        <w:rPr>
          <w:rFonts w:ascii="Times New Roman" w:hAnsi="Times New Roman" w:cs="Times New Roman"/>
          <w:sz w:val="28"/>
          <w:szCs w:val="28"/>
        </w:rPr>
        <w:t>;</w:t>
      </w:r>
    </w:p>
    <w:p w:rsidR="00D62886" w:rsidRPr="000017CF" w:rsidRDefault="008925EC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C26C8" w:rsidRPr="000017CF">
        <w:rPr>
          <w:rFonts w:ascii="Times New Roman" w:hAnsi="Times New Roman" w:cs="Times New Roman"/>
          <w:sz w:val="28"/>
          <w:szCs w:val="28"/>
        </w:rPr>
        <w:t xml:space="preserve"> </w:t>
      </w:r>
      <w:r w:rsidR="000017CF">
        <w:rPr>
          <w:rFonts w:ascii="Times New Roman" w:hAnsi="Times New Roman" w:cs="Times New Roman"/>
          <w:sz w:val="28"/>
          <w:szCs w:val="28"/>
        </w:rPr>
        <w:t xml:space="preserve">- </w:t>
      </w:r>
      <w:r w:rsidR="000C26C8" w:rsidRPr="000017CF">
        <w:rPr>
          <w:rFonts w:ascii="Times New Roman" w:hAnsi="Times New Roman" w:cs="Times New Roman"/>
          <w:sz w:val="28"/>
          <w:szCs w:val="28"/>
        </w:rPr>
        <w:t xml:space="preserve">Ban Giám hiệu trường </w:t>
      </w:r>
      <w:r w:rsidR="000017CF">
        <w:rPr>
          <w:rFonts w:ascii="Times New Roman" w:hAnsi="Times New Roman" w:cs="Times New Roman"/>
          <w:sz w:val="28"/>
          <w:szCs w:val="28"/>
        </w:rPr>
        <w:t>trung học phổ thông Phước Hoà.</w:t>
      </w:r>
    </w:p>
    <w:p w:rsidR="00D62886" w:rsidRPr="000017CF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>Em tên là: ............................................................................................</w:t>
      </w:r>
      <w:r w:rsidR="000017CF">
        <w:rPr>
          <w:rFonts w:ascii="Times New Roman" w:hAnsi="Times New Roman" w:cs="Times New Roman"/>
          <w:sz w:val="28"/>
          <w:szCs w:val="28"/>
        </w:rPr>
        <w:t>..</w:t>
      </w:r>
    </w:p>
    <w:p w:rsidR="000017CF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>Học sinh lớp: ...................... Trườ</w:t>
      </w:r>
      <w:r w:rsidR="000017CF">
        <w:rPr>
          <w:rFonts w:ascii="Times New Roman" w:hAnsi="Times New Roman" w:cs="Times New Roman"/>
          <w:sz w:val="28"/>
          <w:szCs w:val="28"/>
        </w:rPr>
        <w:t>ng</w:t>
      </w:r>
      <w:r w:rsidRPr="000017CF">
        <w:rPr>
          <w:rFonts w:ascii="Times New Roman" w:hAnsi="Times New Roman" w:cs="Times New Roman"/>
          <w:sz w:val="28"/>
          <w:szCs w:val="28"/>
        </w:rPr>
        <w:t xml:space="preserve"> </w:t>
      </w:r>
      <w:r w:rsidR="000017CF">
        <w:rPr>
          <w:rFonts w:ascii="Times New Roman" w:hAnsi="Times New Roman" w:cs="Times New Roman"/>
          <w:sz w:val="28"/>
          <w:szCs w:val="28"/>
        </w:rPr>
        <w:t>trung học phổ thông Phước Hoà.</w:t>
      </w:r>
    </w:p>
    <w:p w:rsidR="00D62886" w:rsidRPr="000017CF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>Nay em viết đơn này xin phép được nghỉ học từ ngày ....../....../20.... đến ngày ....../....../20....</w:t>
      </w:r>
    </w:p>
    <w:p w:rsidR="000017CF" w:rsidRDefault="000017CF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Lý do:……………………………………………………………………..</w:t>
      </w:r>
    </w:p>
    <w:p w:rsidR="000017CF" w:rsidRDefault="000017CF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D62886" w:rsidRPr="000017CF" w:rsidRDefault="000017CF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D62886" w:rsidRPr="000017CF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>Trong thời gian nghỉ, em xin cam kết sẽ chép bài, làm bài tập đầy đủ và quay lại học ngay sau khi hết thời gian nghỉ.</w:t>
      </w:r>
    </w:p>
    <w:p w:rsidR="000017CF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 xml:space="preserve">Kính mong thầy/cô xem xét và chấp thuận. </w:t>
      </w:r>
    </w:p>
    <w:p w:rsidR="00D62886" w:rsidRPr="000017CF" w:rsidRDefault="000C26C8" w:rsidP="000017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>Em xin chân thành cảm ơn!</w:t>
      </w:r>
    </w:p>
    <w:p w:rsidR="00D62886" w:rsidRPr="000017CF" w:rsidRDefault="000C26C8" w:rsidP="000017C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br/>
      </w:r>
      <w:r w:rsidR="000017CF" w:rsidRPr="000017CF">
        <w:rPr>
          <w:rFonts w:ascii="Times New Roman" w:hAnsi="Times New Roman" w:cs="Times New Roman"/>
          <w:i/>
          <w:sz w:val="28"/>
          <w:szCs w:val="28"/>
        </w:rPr>
        <w:t>Thành phố Hồ Chí Minh</w:t>
      </w:r>
      <w:r w:rsidRPr="000017CF">
        <w:rPr>
          <w:rFonts w:ascii="Times New Roman" w:hAnsi="Times New Roman" w:cs="Times New Roman"/>
          <w:i/>
          <w:sz w:val="28"/>
          <w:szCs w:val="28"/>
        </w:rPr>
        <w:t>, ngày …. tháng …. năm 20</w:t>
      </w:r>
      <w:r w:rsidR="000017CF" w:rsidRPr="000017CF">
        <w:rPr>
          <w:rFonts w:ascii="Times New Roman" w:hAnsi="Times New Roman" w:cs="Times New Roman"/>
          <w:i/>
          <w:sz w:val="28"/>
          <w:szCs w:val="28"/>
        </w:rPr>
        <w:t>25</w:t>
      </w:r>
    </w:p>
    <w:p w:rsidR="00D62886" w:rsidRPr="000017CF" w:rsidRDefault="000017CF" w:rsidP="00001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C26C8" w:rsidRPr="000017CF">
        <w:rPr>
          <w:rFonts w:ascii="Times New Roman" w:hAnsi="Times New Roman" w:cs="Times New Roman"/>
          <w:sz w:val="28"/>
          <w:szCs w:val="28"/>
        </w:rPr>
        <w:t xml:space="preserve">Phụ huynh học sinh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C26C8" w:rsidRPr="000017CF">
        <w:rPr>
          <w:rFonts w:ascii="Times New Roman" w:hAnsi="Times New Roman" w:cs="Times New Roman"/>
          <w:sz w:val="28"/>
          <w:szCs w:val="28"/>
        </w:rPr>
        <w:t>Học sinh</w:t>
      </w:r>
    </w:p>
    <w:p w:rsidR="00D62886" w:rsidRPr="000017CF" w:rsidRDefault="000C26C8" w:rsidP="00001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7CF">
        <w:rPr>
          <w:rFonts w:ascii="Times New Roman" w:hAnsi="Times New Roman" w:cs="Times New Roman"/>
          <w:sz w:val="28"/>
          <w:szCs w:val="28"/>
        </w:rPr>
        <w:t xml:space="preserve">(Ký và ghi rõ họ tên)                          </w:t>
      </w:r>
      <w:r w:rsidR="000017CF">
        <w:rPr>
          <w:rFonts w:ascii="Times New Roman" w:hAnsi="Times New Roman" w:cs="Times New Roman"/>
          <w:sz w:val="28"/>
          <w:szCs w:val="28"/>
        </w:rPr>
        <w:t xml:space="preserve">      </w:t>
      </w:r>
      <w:r w:rsidRPr="000017CF">
        <w:rPr>
          <w:rFonts w:ascii="Times New Roman" w:hAnsi="Times New Roman" w:cs="Times New Roman"/>
          <w:sz w:val="28"/>
          <w:szCs w:val="28"/>
        </w:rPr>
        <w:t xml:space="preserve">  </w:t>
      </w:r>
      <w:r w:rsidR="000017CF">
        <w:rPr>
          <w:rFonts w:ascii="Times New Roman" w:hAnsi="Times New Roman" w:cs="Times New Roman"/>
          <w:sz w:val="28"/>
          <w:szCs w:val="28"/>
        </w:rPr>
        <w:t xml:space="preserve">    </w:t>
      </w:r>
      <w:r w:rsidRPr="000017CF">
        <w:rPr>
          <w:rFonts w:ascii="Times New Roman" w:hAnsi="Times New Roman" w:cs="Times New Roman"/>
          <w:sz w:val="28"/>
          <w:szCs w:val="28"/>
        </w:rPr>
        <w:t>(Ký và ghi rõ họ</w:t>
      </w:r>
      <w:bookmarkStart w:id="0" w:name="_GoBack"/>
      <w:bookmarkEnd w:id="0"/>
      <w:r w:rsidRPr="000017CF">
        <w:rPr>
          <w:rFonts w:ascii="Times New Roman" w:hAnsi="Times New Roman" w:cs="Times New Roman"/>
          <w:sz w:val="28"/>
          <w:szCs w:val="28"/>
        </w:rPr>
        <w:t xml:space="preserve"> tên)</w:t>
      </w:r>
    </w:p>
    <w:sectPr w:rsidR="00D62886" w:rsidRPr="000017C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3EB" w:rsidRDefault="003673EB" w:rsidP="000017CF">
      <w:pPr>
        <w:spacing w:after="0" w:line="240" w:lineRule="auto"/>
      </w:pPr>
      <w:r>
        <w:separator/>
      </w:r>
    </w:p>
  </w:endnote>
  <w:endnote w:type="continuationSeparator" w:id="0">
    <w:p w:rsidR="003673EB" w:rsidRDefault="003673EB" w:rsidP="00001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3EB" w:rsidRDefault="003673EB" w:rsidP="000017CF">
      <w:pPr>
        <w:spacing w:after="0" w:line="240" w:lineRule="auto"/>
      </w:pPr>
      <w:r>
        <w:separator/>
      </w:r>
    </w:p>
  </w:footnote>
  <w:footnote w:type="continuationSeparator" w:id="0">
    <w:p w:rsidR="003673EB" w:rsidRDefault="003673EB" w:rsidP="00001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7CF"/>
    <w:rsid w:val="00034616"/>
    <w:rsid w:val="0006063C"/>
    <w:rsid w:val="000C26C8"/>
    <w:rsid w:val="0015074B"/>
    <w:rsid w:val="0029639D"/>
    <w:rsid w:val="00326F90"/>
    <w:rsid w:val="003673EB"/>
    <w:rsid w:val="008925EC"/>
    <w:rsid w:val="00AA1D8D"/>
    <w:rsid w:val="00B47730"/>
    <w:rsid w:val="00CB0664"/>
    <w:rsid w:val="00D628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."/>
  <w14:docId w14:val="05F3D7AA"/>
  <w14:defaultImageDpi w14:val="300"/>
  <w15:docId w15:val="{BC3178B8-C82D-41B2-BD85-E6B54212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B0B079-461A-4C83-9162-5096D3DB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TTC</cp:lastModifiedBy>
  <cp:revision>3</cp:revision>
  <dcterms:created xsi:type="dcterms:W3CDTF">2025-10-22T03:45:00Z</dcterms:created>
  <dcterms:modified xsi:type="dcterms:W3CDTF">2025-10-22T06:59:00Z</dcterms:modified>
  <cp:category/>
</cp:coreProperties>
</file>